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Stock Market Investing &amp; Personal Finance</w:t>
      </w:r>
    </w:p>
    <w:p>
      <w:pPr>
        <w:pStyle w:val="Heading2"/>
      </w:pPr>
      <w:r>
        <w:t>Class Overview</w:t>
      </w:r>
    </w:p>
    <w:p>
      <w:r>
        <w:t>This 50-minute lesson introduces students to the basics of personal finance, including saving, budgeting, and investing. Students learn how money can grow over time, what the stock market is, and how smart financial choices support long-term goals. A pretend trading activity helps students apply concepts safely.</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Explain the difference between saving, budgeting, and investing.</w:t>
        <w:br/>
        <w:t>• Describe what the stock market is and how investing works.</w:t>
        <w:br/>
        <w:t>• Identify risks and rewards involved in investing.</w:t>
        <w:br/>
        <w:t>• Explain why planning helps money grow over time.</w:t>
      </w:r>
    </w:p>
    <w:p>
      <w:pPr>
        <w:pStyle w:val="Heading2"/>
      </w:pPr>
      <w:r>
        <w:t>Materials Needed</w:t>
      </w:r>
    </w:p>
    <w:p>
      <w:r>
        <w:t>• Student workbook</w:t>
        <w:br/>
        <w:t>• Pencils</w:t>
        <w:br/>
        <w:t>• Whiteboard or chart paper</w:t>
        <w:br/>
        <w:t>• Pretend trading worksheet or chart</w:t>
      </w:r>
    </w:p>
    <w:p>
      <w:pPr>
        <w:pStyle w:val="Heading2"/>
      </w:pPr>
      <w:r>
        <w:t>Lesson Sequence with Teacher Scripts</w:t>
      </w:r>
    </w:p>
    <w:p>
      <w:pPr>
        <w:pStyle w:val="Heading3"/>
      </w:pPr>
      <w:r>
        <w:t>1. Introduction &amp; Money Mindset (10 minutes)</w:t>
      </w:r>
    </w:p>
    <w:p>
      <w:r>
        <w:t>Teacher Script:</w:t>
        <w:br/>
        <w:t>"Money isn’t just something you spend—it’s something you can plan, save, and grow. Today we’ll learn how people make smart choices with money and what investing really means."</w:t>
      </w:r>
    </w:p>
    <w:p>
      <w:pPr>
        <w:pStyle w:val="Heading3"/>
      </w:pPr>
      <w:r>
        <w:t>2. Direct Instruction: Finance Basics (15 minutes)</w:t>
      </w:r>
    </w:p>
    <w:p>
      <w:r>
        <w:t>Teacher Script:</w:t>
        <w:br/>
        <w:t>"Saving means setting money aside, budgeting means planning how to use it, and investing means putting money to work so it can grow over time. The stock market is one place where people invest in companies."</w:t>
      </w:r>
    </w:p>
    <w:p>
      <w:pPr>
        <w:pStyle w:val="Heading3"/>
      </w:pPr>
      <w:r>
        <w:t>3. Guided Activity: Pretend Trading (15 minutes)</w:t>
      </w:r>
    </w:p>
    <w:p>
      <w:r>
        <w:t>Teacher Script:</w:t>
        <w:br/>
        <w:t>"You’ll use pretend money to choose companies to invest in. This helps you practice decision-making without risk. Think about why you chose each option."</w:t>
      </w:r>
    </w:p>
    <w:p>
      <w:pPr>
        <w:pStyle w:val="Heading3"/>
      </w:pPr>
      <w:r>
        <w:t>4. Reflection &amp; Wrap-Up (10 minutes)</w:t>
      </w:r>
    </w:p>
    <w:p>
      <w:r>
        <w:t>Teacher Script:</w:t>
        <w:br/>
        <w:t>"What did you notice about risk and reward? Smart investors think ahead and make informed choices."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